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Mühlacherstrasse 10, 5212 Hausen </w:t>
          </w:r>
        </w:p>
        <w:p>
          <w:pPr>
            <w:spacing w:before="0" w:after="0"/>
          </w:pPr>
          <w:r>
            <w:t>153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